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5433805" name="f3efeee0-37c8-11f0-afce-59e8fb389a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5540345" name="f3efeee0-37c8-11f0-afce-59e8fb389a6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525133" name="688116d0-37c9-11f0-bc57-f9d42f5392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198665" name="688116d0-37c9-11f0-bc57-f9d42f53920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/ Gang / Wohnzimmer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9143064" name="928a0b80-37c9-11f0-b8aa-21a4c30be6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419677" name="928a0b80-37c9-11f0-b8aa-21a4c30be60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4433850" name="dcffef40-37c9-11f0-8759-7d72680998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392014" name="dcffef40-37c9-11f0-8759-7d72680998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Wohnzimmer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531814" name="74d4ccf0-37ca-11f0-8fcd-2d5de185db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775693" name="74d4ccf0-37ca-11f0-8fcd-2d5de185db4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8927886" name="1f5b32b0-37c9-11f0-87fb-b5fb471602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107851" name="1f5b32b0-37c9-11f0-87fb-b5fb4716027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